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B0A3" w14:textId="4CCFA4CD" w:rsidR="00D6525C" w:rsidRPr="00D9410C" w:rsidRDefault="00191300" w:rsidP="00D9410C">
      <w:pPr>
        <w:spacing w:after="0" w:line="240" w:lineRule="auto"/>
        <w:jc w:val="right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  <w:r w:rsidRPr="00D9410C">
        <w:rPr>
          <w:rFonts w:ascii="CorpoS" w:hAnsi="CorpoS"/>
          <w:b/>
          <w:bCs/>
          <w:noProof/>
          <w:lang w:val="es-AR"/>
        </w:rPr>
        <w:drawing>
          <wp:inline distT="0" distB="0" distL="0" distR="0" wp14:anchorId="54F23299" wp14:editId="6A8C0786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307E2B" w14:textId="77777777" w:rsidR="006071D3" w:rsidRPr="00D9410C" w:rsidRDefault="006071D3" w:rsidP="00D9410C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</w:p>
    <w:p w14:paraId="18D7CA83" w14:textId="77777777" w:rsidR="006071D3" w:rsidRPr="00D9410C" w:rsidRDefault="006071D3" w:rsidP="00D9410C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</w:p>
    <w:p w14:paraId="7A3521EA" w14:textId="176500AE" w:rsidR="00D6525C" w:rsidRPr="00D9410C" w:rsidRDefault="00D6525C" w:rsidP="00D9410C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  <w:t>Nuevos lanzamientos amplían</w:t>
      </w:r>
    </w:p>
    <w:p w14:paraId="327C44BC" w14:textId="616BA8BC" w:rsidR="00FE037F" w:rsidRPr="00D9410C" w:rsidRDefault="00D6525C" w:rsidP="00D9410C">
      <w:pPr>
        <w:spacing w:after="0" w:line="240" w:lineRule="auto"/>
        <w:jc w:val="center"/>
        <w:rPr>
          <w:rFonts w:ascii="CorpoS" w:hAnsi="CorpoS"/>
          <w:b/>
          <w:bCs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  <w:t xml:space="preserve">el </w:t>
      </w:r>
      <w:proofErr w:type="gramStart"/>
      <w:r w:rsidRPr="00D9410C"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  <w:t>portfolio</w:t>
      </w:r>
      <w:proofErr w:type="gramEnd"/>
      <w:r w:rsidRPr="00D9410C"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  <w:t xml:space="preserve"> Mercedes-</w:t>
      </w:r>
      <w:r w:rsidR="00FE037F" w:rsidRPr="00D9410C"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  <w:t>AMG en Argentina</w:t>
      </w:r>
    </w:p>
    <w:p w14:paraId="5F5139A0" w14:textId="77777777" w:rsidR="00FE037F" w:rsidRPr="00D9410C" w:rsidRDefault="00FE037F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3F8261DE" w14:textId="77777777" w:rsidR="0000052F" w:rsidRPr="00D9410C" w:rsidRDefault="0000052F" w:rsidP="00D9410C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</w:p>
    <w:p w14:paraId="68A89E15" w14:textId="16D7CEDE" w:rsidR="00AC6114" w:rsidRPr="00D9410C" w:rsidRDefault="00000000" w:rsidP="00D9410C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Tres </w:t>
      </w:r>
      <w:proofErr w:type="spellStart"/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SUVs</w:t>
      </w:r>
      <w:proofErr w:type="spellEnd"/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 se </w:t>
      </w:r>
      <w:r w:rsidR="00B9455A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suman</w:t>
      </w:r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 a la paleta de opciones 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AMG </w:t>
      </w:r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que se venden en Argentina.</w:t>
      </w:r>
    </w:p>
    <w:p w14:paraId="3DEB5D36" w14:textId="6024AECE" w:rsidR="00AC6114" w:rsidRPr="00D9410C" w:rsidRDefault="0000052F" w:rsidP="00D9410C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Se trata de los modelos</w:t>
      </w:r>
      <w:r w:rsidR="00AC6114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:</w:t>
      </w:r>
    </w:p>
    <w:p w14:paraId="579149C8" w14:textId="4E642A61" w:rsidR="00AC6114" w:rsidRPr="00D9410C" w:rsidRDefault="005C5D6C" w:rsidP="00D9410C">
      <w:pPr>
        <w:spacing w:after="0" w:line="240" w:lineRule="auto"/>
        <w:jc w:val="center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>•</w:t>
      </w:r>
      <w:r w:rsidR="0000052F" w:rsidRPr="00D9410C">
        <w:rPr>
          <w:rFonts w:ascii="CorpoS" w:hAnsi="CorpoS"/>
          <w:color w:val="000000" w:themeColor="text1"/>
          <w:sz w:val="24"/>
          <w:szCs w:val="24"/>
        </w:rPr>
        <w:t xml:space="preserve">Mercedes‑AMG GLC 43 4MATIC </w:t>
      </w:r>
      <w:r w:rsidR="00DC57E7" w:rsidRPr="00D9410C">
        <w:rPr>
          <w:rFonts w:ascii="CorpoS" w:hAnsi="CorpoS"/>
          <w:color w:val="000000" w:themeColor="text1"/>
          <w:sz w:val="24"/>
          <w:szCs w:val="24"/>
        </w:rPr>
        <w:t>(SUV)</w:t>
      </w:r>
    </w:p>
    <w:p w14:paraId="0D99CB9B" w14:textId="73BAB423" w:rsidR="00AC6114" w:rsidRPr="00D9410C" w:rsidRDefault="005C5D6C" w:rsidP="00D9410C">
      <w:pPr>
        <w:spacing w:after="0" w:line="240" w:lineRule="auto"/>
        <w:jc w:val="center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>•</w:t>
      </w:r>
      <w:r w:rsidR="0000052F" w:rsidRPr="00D9410C">
        <w:rPr>
          <w:rFonts w:ascii="CorpoS" w:hAnsi="CorpoS"/>
          <w:color w:val="000000" w:themeColor="text1"/>
          <w:sz w:val="24"/>
          <w:szCs w:val="24"/>
        </w:rPr>
        <w:t>Mercedes‑AMG GLC 63 S E PERFORMANCE (SUV y Coupé)</w:t>
      </w:r>
    </w:p>
    <w:p w14:paraId="5FF21C04" w14:textId="5C9D87F1" w:rsidR="0000052F" w:rsidRPr="00D9410C" w:rsidRDefault="005C5D6C" w:rsidP="00D9410C">
      <w:pPr>
        <w:spacing w:after="0" w:line="240" w:lineRule="auto"/>
        <w:jc w:val="center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>•</w:t>
      </w:r>
      <w:r w:rsidR="0000052F" w:rsidRPr="00D9410C">
        <w:rPr>
          <w:rFonts w:ascii="CorpoS" w:hAnsi="CorpoS"/>
          <w:color w:val="000000" w:themeColor="text1"/>
          <w:sz w:val="24"/>
          <w:szCs w:val="24"/>
        </w:rPr>
        <w:t>Mercedes‑AMG GLE 63 S 4MATIC+ (SUV y Coupé)</w:t>
      </w:r>
    </w:p>
    <w:p w14:paraId="7551CC95" w14:textId="6E7F9043" w:rsidR="0000052F" w:rsidRPr="00D9410C" w:rsidRDefault="0000052F" w:rsidP="00D9410C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24"/>
          <w:szCs w:val="24"/>
        </w:rPr>
      </w:pPr>
    </w:p>
    <w:p w14:paraId="36052C87" w14:textId="77777777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24"/>
          <w:szCs w:val="24"/>
        </w:rPr>
      </w:pPr>
    </w:p>
    <w:p w14:paraId="4F4BBC34" w14:textId="0D9C2647" w:rsidR="00665089" w:rsidRPr="00D9410C" w:rsidRDefault="00D2609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Buenos Aires, septiembre de 2025.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Prestige Auto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,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representante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exclusivo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de Mercedes‑Benz en Argentina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, </w:t>
      </w:r>
      <w:r w:rsidR="00087A3A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refuerza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su línea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de SUV de alto desempeño con tres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novedades que </w:t>
      </w:r>
      <w:r w:rsidR="00087A3A" w:rsidRPr="00D9410C">
        <w:rPr>
          <w:rFonts w:ascii="CorpoS" w:hAnsi="CorpoS"/>
          <w:color w:val="000000" w:themeColor="text1"/>
          <w:sz w:val="24"/>
          <w:szCs w:val="24"/>
          <w:lang w:val="es-ES"/>
        </w:rPr>
        <w:t>consolidan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l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os </w:t>
      </w:r>
      <w:proofErr w:type="gram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portfolios</w:t>
      </w:r>
      <w:proofErr w:type="gram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AMG GLC y AMG GLE</w:t>
      </w:r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.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AC6114" w:rsidRPr="00D9410C">
        <w:rPr>
          <w:rFonts w:ascii="CorpoS" w:hAnsi="CorpoS"/>
          <w:color w:val="000000" w:themeColor="text1"/>
          <w:sz w:val="24"/>
          <w:szCs w:val="24"/>
          <w:lang w:val="es-ES"/>
        </w:rPr>
        <w:t>Est</w:t>
      </w:r>
      <w:r w:rsidR="00794C35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os modelos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se destacan </w:t>
      </w:r>
      <w:r w:rsidR="00AC6114" w:rsidRPr="00D9410C">
        <w:rPr>
          <w:rFonts w:ascii="CorpoS" w:hAnsi="CorpoS"/>
          <w:color w:val="000000" w:themeColor="text1"/>
          <w:sz w:val="24"/>
          <w:szCs w:val="24"/>
          <w:lang w:val="es-ES"/>
        </w:rPr>
        <w:t>por su avanzada tecnología, diseño deportivo y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AC6114" w:rsidRPr="00D9410C">
        <w:rPr>
          <w:rFonts w:ascii="CorpoS" w:hAnsi="CorpoS"/>
          <w:color w:val="000000" w:themeColor="text1"/>
          <w:sz w:val="24"/>
          <w:szCs w:val="24"/>
          <w:lang w:val="es-ES"/>
        </w:rPr>
        <w:t>potentes motores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; y se </w:t>
      </w:r>
      <w:r w:rsidR="00794C35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integran a una gama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AMG que </w:t>
      </w:r>
      <w:r w:rsidR="00794C35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ya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ofrece más de una 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docena de alternativas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>orientadas a brindar una ex</w:t>
      </w:r>
      <w:r w:rsidR="00AC6114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periencia de conducción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>única y emocionante.</w:t>
      </w:r>
    </w:p>
    <w:p w14:paraId="661001E4" w14:textId="77777777" w:rsidR="00AC6114" w:rsidRPr="00D9410C" w:rsidRDefault="00AC6114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745C2257" w14:textId="77777777" w:rsidR="00665089" w:rsidRPr="00D9410C" w:rsidRDefault="00AC6114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A tres meses del inicio de sus operaciones en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>el país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, Prestige Auto continua con su estrategia comercial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dinámica e incorpora a su red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de concesionarios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el 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GLC 43 </w:t>
      </w:r>
      <w:r w:rsidR="000E33A7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4MATIC (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SUV</w:t>
      </w:r>
      <w:r w:rsidR="00665089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,</w:t>
      </w:r>
      <w:r w:rsidR="000E33A7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)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0E33A7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que completa la 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familia del motor </w:t>
      </w:r>
      <w:r w:rsidR="000E33A7" w:rsidRPr="00D9410C">
        <w:rPr>
          <w:rFonts w:ascii="CorpoS" w:hAnsi="CorpoS"/>
          <w:color w:val="000000" w:themeColor="text1"/>
          <w:sz w:val="24"/>
          <w:szCs w:val="24"/>
          <w:lang w:val="es-ES"/>
        </w:rPr>
        <w:t>43 AMG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integrada por el C 43 y el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GLC 43 Coupé</w:t>
      </w:r>
      <w:r w:rsidR="00665089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08376B88" w14:textId="77777777" w:rsidR="000E33A7" w:rsidRPr="00D9410C" w:rsidRDefault="000E33A7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118A20D0" w14:textId="4C457C1E" w:rsidR="00665089" w:rsidRPr="00D9410C" w:rsidRDefault="0066508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En los próximos meses se sumarán además el 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Mercedes-AMG GLC 63 S E PERFORMANCE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(disponible en versiones SUV y Coupé) y el 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Mercedes-AMG GLE 63 S 4MATIC+ (SUV y Coupé)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, ampliando así la oferta de modelos de altas prestaciones para el mercado argentino.</w:t>
      </w:r>
    </w:p>
    <w:p w14:paraId="1CF78B20" w14:textId="77777777" w:rsidR="00665089" w:rsidRPr="00D9410C" w:rsidRDefault="0066508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0033ED9F" w14:textId="77777777" w:rsidR="005C5D6C" w:rsidRPr="00D9410C" w:rsidRDefault="005C5D6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5A370627" w14:textId="77777777" w:rsidR="00D6525C" w:rsidRPr="00D9410C" w:rsidRDefault="00D6525C" w:rsidP="00D9410C">
      <w:pPr>
        <w:pStyle w:val="Ttulo2"/>
        <w:spacing w:before="0" w:line="240" w:lineRule="auto"/>
        <w:jc w:val="both"/>
        <w:rPr>
          <w:rFonts w:ascii="CorpoS" w:hAnsi="CorpoS"/>
          <w:color w:val="000000" w:themeColor="text1"/>
          <w:sz w:val="24"/>
          <w:szCs w:val="24"/>
          <w:u w:val="single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u w:val="single"/>
          <w:lang w:val="es-ES"/>
        </w:rPr>
        <w:t>Puntos destacados por modelo</w:t>
      </w:r>
    </w:p>
    <w:p w14:paraId="6BAB82D2" w14:textId="77777777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7EF654FC" w14:textId="77777777" w:rsidR="003213FF" w:rsidRPr="00D9410C" w:rsidRDefault="0000052F" w:rsidP="00D9410C">
      <w:pPr>
        <w:spacing w:after="0" w:line="240" w:lineRule="auto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GLC 43 4MATIC (SUV)</w:t>
      </w:r>
    </w:p>
    <w:p w14:paraId="25309B00" w14:textId="77777777" w:rsidR="006C4859" w:rsidRPr="00D9410C" w:rsidRDefault="006C4859" w:rsidP="00D9410C">
      <w:pPr>
        <w:spacing w:after="0" w:line="240" w:lineRule="auto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Motor turbo de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cuatro cilindros, 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2.0 litros,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421 CV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y 500 Nm.</w:t>
      </w:r>
    </w:p>
    <w:p w14:paraId="1512D64C" w14:textId="383FA83C" w:rsidR="006C4859" w:rsidRPr="00D9410C" w:rsidRDefault="006C4859" w:rsidP="00D9410C">
      <w:pPr>
        <w:spacing w:after="0" w:line="240" w:lineRule="auto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ecnología derivada de la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Fórmula 1.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</w:p>
    <w:p w14:paraId="3C28D3E6" w14:textId="551C068F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Siste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ma MHEV (</w:t>
      </w:r>
      <w:proofErr w:type="spellStart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Mild</w:t>
      </w:r>
      <w:proofErr w:type="spellEnd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proofErr w:type="spellStart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Hybrid</w:t>
      </w:r>
      <w:proofErr w:type="spellEnd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Electric </w:t>
      </w:r>
      <w:proofErr w:type="spellStart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Vehicle</w:t>
      </w:r>
      <w:proofErr w:type="spellEnd"/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) de 48 V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con alternador‑arrancador integrado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164CFB23" w14:textId="372A0B85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Eje trasero direccional de serie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(hasta 2,5°)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</w:p>
    <w:p w14:paraId="21E35458" w14:textId="77777777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D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irección y suspensión AMG RIDE CONTROL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con amortiguación adaptativa. </w:t>
      </w:r>
    </w:p>
    <w:p w14:paraId="58461291" w14:textId="65743BE1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Caja AMG SPEEDSHIFT MCT 9G con embrague de arranque húmedo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11CB360F" w14:textId="51F5F77E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Tracción AMG Performance 4MATIC con reparto 31/69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(sesgo trasero)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2C2F7C5C" w14:textId="7AC77C3C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</w:rPr>
        <w:t xml:space="preserve">AMG DYNAMIC SELECT con 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</w:rPr>
        <w:t>programas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</w:rPr>
        <w:t xml:space="preserve"> SPORT y SPORT+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>.</w:t>
      </w:r>
      <w:r w:rsidRPr="00D9410C">
        <w:rPr>
          <w:rFonts w:ascii="CorpoS" w:hAnsi="CorpoS"/>
          <w:color w:val="000000" w:themeColor="text1"/>
          <w:sz w:val="24"/>
          <w:szCs w:val="24"/>
        </w:rPr>
        <w:t xml:space="preserve"> </w:t>
      </w:r>
    </w:p>
    <w:p w14:paraId="2EF126EB" w14:textId="77777777" w:rsidR="00D6525C" w:rsidRPr="00D9410C" w:rsidRDefault="00D6525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lastRenderedPageBreak/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Cuenta con sistema ISG (Idle Stop &amp; 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Go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) que reduce el consumo de combustible apagando automáticamente el motor cuando el vehículo se detiene. </w:t>
      </w:r>
    </w:p>
    <w:p w14:paraId="7F7E5644" w14:textId="77777777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En diseño, se destaca la característica parrilla AMG con varillas verticales, perfil aerodinámico</w:t>
      </w:r>
    </w:p>
    <w:p w14:paraId="008E1D6D" w14:textId="14D998CC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Opciones de pinturas MANUFAKTUR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603326BC" w14:textId="5142481D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El interior ofrece asientos deportivos y volante AMG Performance.</w:t>
      </w:r>
    </w:p>
    <w:p w14:paraId="29846901" w14:textId="42280877" w:rsidR="006C4859" w:rsidRPr="00D9410C" w:rsidRDefault="006C485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Su silueta SUV suma deportividad y tecnología al segmento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</w:p>
    <w:p w14:paraId="5ED0A91D" w14:textId="5A92C66F" w:rsidR="005C5D6C" w:rsidRPr="00D9410C" w:rsidRDefault="005C5D6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R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eparto 31/69 y dirección en el eje trasero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199E4DC2" w14:textId="6AAF1A59" w:rsidR="00D6525C" w:rsidRPr="00D9410C" w:rsidRDefault="005C5D6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A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celera de 0‑100 km/h en 4,8 s (dato de referencia europeo). </w:t>
      </w:r>
    </w:p>
    <w:p w14:paraId="55D32A10" w14:textId="4905EE98" w:rsidR="00D6525C" w:rsidRPr="00D9410C" w:rsidRDefault="00D6525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Turbo de gases de escape eléctrico (derivado de la F1)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0E1261E3" w14:textId="21017B36" w:rsidR="00D6525C" w:rsidRPr="00D9410C" w:rsidRDefault="00D6525C" w:rsidP="00D9410C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Eje trasero direccional de serie (hasta 2,5°).</w:t>
      </w:r>
    </w:p>
    <w:p w14:paraId="4A235866" w14:textId="77777777" w:rsidR="0000052F" w:rsidRPr="00D9410C" w:rsidRDefault="0000052F" w:rsidP="00D9410C">
      <w:pPr>
        <w:spacing w:after="0" w:line="240" w:lineRule="auto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</w:p>
    <w:p w14:paraId="4E805217" w14:textId="77777777" w:rsidR="00827E8E" w:rsidRPr="00D9410C" w:rsidRDefault="00827E8E" w:rsidP="00D9410C">
      <w:pPr>
        <w:pStyle w:val="Ttulo3"/>
        <w:spacing w:before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GLC 63 S E PERFORMANCE (SUV y Coupé)</w:t>
      </w:r>
    </w:p>
    <w:p w14:paraId="09B0FFF8" w14:textId="32428287" w:rsidR="006D253A" w:rsidRPr="00D9410C" w:rsidRDefault="006D253A" w:rsidP="00D9410C">
      <w:pPr>
        <w:spacing w:after="0" w:line="240" w:lineRule="auto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Motor turbo M139 de 2.0 litros, 476 CV y 1020 Nm.</w:t>
      </w:r>
    </w:p>
    <w:p w14:paraId="215E2D5D" w14:textId="77777777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Motor eléctrico trasero (204 CV), batería de 6,1 kWh de alto desempeño</w:t>
      </w:r>
    </w:p>
    <w:p w14:paraId="45C0B291" w14:textId="77777777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AMG Performance 4MATIC+, con distribución totalmente variable.</w:t>
      </w:r>
    </w:p>
    <w:p w14:paraId="111F8AA6" w14:textId="0B59924E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Dirección del eje trasero.</w:t>
      </w:r>
    </w:p>
    <w:p w14:paraId="0FA99AED" w14:textId="527E0EAD" w:rsidR="0000052F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istema híbrido enchufable de alto rendimiento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</w:p>
    <w:p w14:paraId="05364B89" w14:textId="690DD3AA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>•</w:t>
      </w:r>
      <w:r w:rsidR="00D6525C" w:rsidRPr="00D9410C">
        <w:rPr>
          <w:rFonts w:ascii="CorpoS" w:hAnsi="CorpoS"/>
          <w:color w:val="000000" w:themeColor="text1"/>
          <w:sz w:val="24"/>
          <w:szCs w:val="24"/>
        </w:rPr>
        <w:t>AMG DYNAMIC SELECT con modo RACE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>.</w:t>
      </w:r>
    </w:p>
    <w:p w14:paraId="14E19737" w14:textId="77777777" w:rsidR="005C5D6C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ren de rodaje AMG RIDE CONTROL</w:t>
      </w:r>
    </w:p>
    <w:p w14:paraId="70DC7457" w14:textId="28743A43" w:rsidR="00D6525C" w:rsidRPr="00D9410C" w:rsidRDefault="005C5D6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F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renos de alto rendimiento y paquete AMG Driver (hasta 275 km/h).</w:t>
      </w:r>
    </w:p>
    <w:p w14:paraId="4B2FA9A2" w14:textId="4FF66F0C" w:rsidR="00D6525C" w:rsidRPr="00D9410C" w:rsidRDefault="005C5D6C" w:rsidP="00D9410C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>M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otor eléctrico de 150 kW en el eje trasero con caja de 2 marchas y diferencial integrados.</w:t>
      </w:r>
    </w:p>
    <w:p w14:paraId="7E8B93A0" w14:textId="3C0EED49" w:rsidR="00D6525C" w:rsidRPr="00D9410C" w:rsidRDefault="005C5D6C" w:rsidP="00D9410C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Batería de 6,1 kWh con refrigeración directa de celdas; 80 kW continuos / 150 kW pico; cargador AC 3,7 kW.</w:t>
      </w:r>
    </w:p>
    <w:p w14:paraId="2B5D118C" w14:textId="77777777" w:rsidR="003213FF" w:rsidRPr="00D9410C" w:rsidRDefault="005C5D6C" w:rsidP="00D9410C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De 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0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a 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100 km/h en 3,5 s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4BAB50EB" w14:textId="4B58DE82" w:rsidR="00D6525C" w:rsidRPr="00D9410C" w:rsidRDefault="003213FF" w:rsidP="00D9410C">
      <w:pPr>
        <w:pStyle w:val="Listaconvietas"/>
        <w:numPr>
          <w:ilvl w:val="0"/>
          <w:numId w:val="0"/>
        </w:num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>V</w:t>
      </w:r>
      <w:r w:rsidR="00D6525C" w:rsidRPr="00D9410C">
        <w:rPr>
          <w:rFonts w:ascii="CorpoS" w:hAnsi="CorpoS"/>
          <w:color w:val="000000" w:themeColor="text1"/>
          <w:sz w:val="24"/>
          <w:szCs w:val="24"/>
          <w:lang w:val="es-ES"/>
        </w:rPr>
        <w:t>elocidad máxima 275 km/h; hasta 12 km en modo 100% eléctrico (hasta 140 km/h en modo eléctrico).</w:t>
      </w:r>
    </w:p>
    <w:p w14:paraId="6E1C77D6" w14:textId="77777777" w:rsidR="00D9410C" w:rsidRPr="00D9410C" w:rsidRDefault="00D9410C" w:rsidP="00D9410C">
      <w:pPr>
        <w:pStyle w:val="Ttulo3"/>
        <w:spacing w:before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61774BA2" w14:textId="30A9C2FB" w:rsidR="0000052F" w:rsidRPr="00D9410C" w:rsidRDefault="0000052F" w:rsidP="00D9410C">
      <w:pPr>
        <w:spacing w:after="0" w:line="240" w:lineRule="auto"/>
        <w:rPr>
          <w:rFonts w:ascii="CorpoS" w:hAnsi="CorpoS"/>
          <w:b/>
          <w:bCs/>
          <w:color w:val="000000" w:themeColor="text1"/>
          <w:sz w:val="24"/>
          <w:szCs w:val="24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</w:rPr>
        <w:t xml:space="preserve">GLE 63 S 4MATIC+ (SUV y Coupé) </w:t>
      </w:r>
    </w:p>
    <w:p w14:paraId="5716983C" w14:textId="632FA315" w:rsidR="0000052F" w:rsidRPr="00D9410C" w:rsidRDefault="006D253A" w:rsidP="00D9410C">
      <w:pPr>
        <w:spacing w:after="0" w:line="240" w:lineRule="auto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Motor V8 biturbo de 4.0 litros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,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450 kW/612 CV, 850 Nm</w:t>
      </w: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,</w:t>
      </w:r>
      <w:r w:rsidR="0000052F"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 xml:space="preserve"> 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con alternador‑arrancador integrado (MHEV)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5FBD84B7" w14:textId="7FD0FFEB" w:rsidR="0000052F" w:rsidRPr="00D9410C" w:rsidRDefault="006D253A" w:rsidP="00D9410C">
      <w:pPr>
        <w:spacing w:after="0" w:line="240" w:lineRule="auto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C</w:t>
      </w:r>
      <w:r w:rsidR="0000052F" w:rsidRPr="00D9410C">
        <w:rPr>
          <w:rFonts w:ascii="CorpoS" w:hAnsi="CorpoS"/>
          <w:color w:val="000000" w:themeColor="text1"/>
          <w:sz w:val="24"/>
          <w:szCs w:val="24"/>
          <w:lang w:val="es-ES"/>
        </w:rPr>
        <w:t>ontrol activo de balanceo.</w:t>
      </w:r>
    </w:p>
    <w:p w14:paraId="1E87BAF2" w14:textId="2589C8CC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</w:t>
      </w:r>
      <w:r w:rsidR="006C485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istema </w:t>
      </w:r>
      <w:r w:rsidR="00D26099" w:rsidRPr="00D9410C">
        <w:rPr>
          <w:rFonts w:ascii="CorpoS" w:hAnsi="CorpoS"/>
          <w:color w:val="000000" w:themeColor="text1"/>
          <w:sz w:val="24"/>
          <w:szCs w:val="24"/>
          <w:lang w:val="es-ES"/>
        </w:rPr>
        <w:t>AMG ACTIVE RIDE CONTROL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  <w:r w:rsidR="00D26099"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</w:t>
      </w:r>
    </w:p>
    <w:p w14:paraId="2A32A147" w14:textId="31E8F90D" w:rsidR="00D26099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E</w:t>
      </w:r>
      <w:r w:rsidR="00D26099" w:rsidRPr="00D9410C">
        <w:rPr>
          <w:rFonts w:ascii="CorpoS" w:hAnsi="CorpoS"/>
          <w:color w:val="000000" w:themeColor="text1"/>
          <w:sz w:val="24"/>
          <w:szCs w:val="24"/>
          <w:lang w:val="es-ES"/>
        </w:rPr>
        <w:t>scape AMG Performance conmutable.</w:t>
      </w:r>
    </w:p>
    <w:p w14:paraId="3FDD06B5" w14:textId="77777777" w:rsidR="00665089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Tracción integral AMG Performance 4MATIC+ con distribución variable</w:t>
      </w:r>
    </w:p>
    <w:p w14:paraId="4A5A13CB" w14:textId="0F58D681" w:rsidR="006D253A" w:rsidRPr="00D9410C" w:rsidRDefault="00665089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</w:t>
      </w:r>
      <w:r w:rsidR="006D253A" w:rsidRPr="00D9410C">
        <w:rPr>
          <w:rFonts w:ascii="CorpoS" w:hAnsi="CorpoS"/>
          <w:color w:val="000000" w:themeColor="text1"/>
          <w:sz w:val="24"/>
          <w:szCs w:val="24"/>
          <w:lang w:val="es-ES"/>
        </w:rPr>
        <w:t>oportes dinámicos del motor y transmisión AMG SPEEDSHIFT TCT 9G.</w:t>
      </w:r>
    </w:p>
    <w:p w14:paraId="42EB803A" w14:textId="79E2184C" w:rsidR="006D253A" w:rsidRPr="00D9410C" w:rsidRDefault="006D253A" w:rsidP="00D9410C">
      <w:pPr>
        <w:spacing w:after="0" w:line="240" w:lineRule="auto"/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Tracción integral variable.</w:t>
      </w:r>
    </w:p>
    <w:p w14:paraId="717F1488" w14:textId="0CCCFCE9" w:rsidR="00D26099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</w:t>
      </w:r>
      <w:r w:rsidR="00D26099" w:rsidRPr="00D9410C">
        <w:rPr>
          <w:rFonts w:ascii="CorpoS" w:hAnsi="CorpoS"/>
          <w:color w:val="000000" w:themeColor="text1"/>
          <w:sz w:val="24"/>
          <w:szCs w:val="24"/>
          <w:lang w:val="es-ES"/>
        </w:rPr>
        <w:t>uspensión AMG ACTIVE RIDE CONTROL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19ACBA8D" w14:textId="3B4EBA99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Cuenta con sistema ISG (Idle Stop &amp; 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Go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) que reduce el consumo de combustible apagando automáticamente el motor cuando el vehículo se detiene: Asistencia 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mild-hybrid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de 48 V.</w:t>
      </w:r>
    </w:p>
    <w:p w14:paraId="088B37BF" w14:textId="77777777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De 0‑100 km/h en 3,9 s.</w:t>
      </w:r>
    </w:p>
    <w:p w14:paraId="1A90C03F" w14:textId="77777777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AMG DYNAMIC SELECT con programas Trail y 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Sand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40CEF8E2" w14:textId="77777777" w:rsidR="006D253A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MBUX modo Off‑</w:t>
      </w:r>
      <w:proofErr w:type="spell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RoaD</w:t>
      </w:r>
      <w:proofErr w:type="spell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.</w:t>
      </w:r>
    </w:p>
    <w:p w14:paraId="784D67BB" w14:textId="314AB368" w:rsidR="005244A2" w:rsidRPr="00D9410C" w:rsidRDefault="006D253A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b/>
          <w:bCs/>
          <w:color w:val="000000" w:themeColor="text1"/>
          <w:sz w:val="24"/>
          <w:szCs w:val="24"/>
          <w:lang w:val="es-ES"/>
        </w:rPr>
        <w:t>•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Cámara en el capó transparente.</w:t>
      </w:r>
    </w:p>
    <w:p w14:paraId="7EDCC96E" w14:textId="77777777" w:rsidR="005244A2" w:rsidRPr="00D9410C" w:rsidRDefault="005244A2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6C2BAC45" w14:textId="77777777" w:rsidR="00D9410C" w:rsidRPr="00D9410C" w:rsidRDefault="00D9410C" w:rsidP="00D9410C">
      <w:pPr>
        <w:spacing w:after="0" w:line="240" w:lineRule="auto"/>
        <w:jc w:val="both"/>
        <w:rPr>
          <w:rFonts w:ascii="CorpoS" w:hAnsi="CorpoS"/>
          <w:sz w:val="24"/>
          <w:szCs w:val="24"/>
          <w:lang w:val="es-AR"/>
        </w:rPr>
      </w:pPr>
      <w:r w:rsidRPr="00D9410C">
        <w:rPr>
          <w:rFonts w:ascii="CorpoS" w:hAnsi="CorpoS"/>
          <w:sz w:val="24"/>
          <w:szCs w:val="24"/>
          <w:lang w:val="es-ES"/>
        </w:rPr>
        <w:t xml:space="preserve">Este vehículo se comercializa a pedido. Como es habitual en modelos de alta exclusividad, los clientes tienen la posibilidad de personalizar su unidad eligiendo entre más alternativas de colores, tapizados y </w:t>
      </w:r>
      <w:r w:rsidRPr="00D9410C">
        <w:rPr>
          <w:rFonts w:ascii="CorpoS" w:hAnsi="CorpoS"/>
          <w:sz w:val="24"/>
          <w:szCs w:val="24"/>
          <w:lang w:val="es-AR"/>
        </w:rPr>
        <w:t>hasta algunos “</w:t>
      </w:r>
      <w:proofErr w:type="spellStart"/>
      <w:r w:rsidRPr="00D9410C">
        <w:rPr>
          <w:rFonts w:ascii="CorpoS" w:hAnsi="CorpoS"/>
          <w:sz w:val="24"/>
          <w:szCs w:val="24"/>
          <w:lang w:val="es-AR"/>
        </w:rPr>
        <w:t>upgrades</w:t>
      </w:r>
      <w:proofErr w:type="spellEnd"/>
      <w:r w:rsidRPr="00D9410C">
        <w:rPr>
          <w:rFonts w:ascii="CorpoS" w:hAnsi="CorpoS"/>
          <w:sz w:val="24"/>
          <w:szCs w:val="24"/>
          <w:lang w:val="es-AR"/>
        </w:rPr>
        <w:t>” de performance.</w:t>
      </w:r>
    </w:p>
    <w:p w14:paraId="069A44CE" w14:textId="77777777" w:rsidR="003015FD" w:rsidRPr="00D9410C" w:rsidRDefault="003015FD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AR"/>
        </w:rPr>
      </w:pPr>
    </w:p>
    <w:p w14:paraId="3AC54896" w14:textId="77777777" w:rsidR="006071D3" w:rsidRPr="00D9410C" w:rsidRDefault="006071D3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lastRenderedPageBreak/>
        <w:t xml:space="preserve">Fotos disponibles en este </w:t>
      </w:r>
      <w:proofErr w:type="gramStart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link</w:t>
      </w:r>
      <w:proofErr w:type="gramEnd"/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: </w:t>
      </w:r>
    </w:p>
    <w:p w14:paraId="5E50A26D" w14:textId="6AF45748" w:rsidR="006071D3" w:rsidRPr="00D9410C" w:rsidRDefault="006071D3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hyperlink r:id="rId7" w:tooltip="https://drive.google.com/drive/folders/1_QpSDs-aXSqr1_oVYP-zqBexfutv_1ML?usp=sharing" w:history="1">
        <w:r w:rsidRPr="00D9410C">
          <w:rPr>
            <w:rStyle w:val="Hipervnculo"/>
            <w:rFonts w:ascii="CorpoS" w:hAnsi="CorpoS"/>
            <w:sz w:val="24"/>
            <w:szCs w:val="24"/>
            <w:lang w:val="es-ES"/>
          </w:rPr>
          <w:t>https://drive.google.com/drive/folders/1_QpSDs-aXSqr1_oVYP-zqBexfutv_1ML?usp=sharing</w:t>
        </w:r>
      </w:hyperlink>
    </w:p>
    <w:p w14:paraId="176F7712" w14:textId="77777777" w:rsidR="00D9410C" w:rsidRPr="00D9410C" w:rsidRDefault="006071D3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 </w:t>
      </w:r>
    </w:p>
    <w:p w14:paraId="2A12274F" w14:textId="74ADBBAB" w:rsidR="00D9410C" w:rsidRPr="00D9410C" w:rsidRDefault="00D9410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Los modelos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GLC 63 S E PERFORMANCE (SUV y Coupé)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 y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GLE 63 S 4MATIC+ (SUV y Coupé) </w:t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se comercializan a pedido.</w:t>
      </w:r>
    </w:p>
    <w:p w14:paraId="4A46957C" w14:textId="77777777" w:rsidR="006071D3" w:rsidRPr="00D9410C" w:rsidRDefault="006071D3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187FD867" w14:textId="257D8D8D" w:rsidR="005C5D6C" w:rsidRPr="00D9410C" w:rsidRDefault="00D6525C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u w:val="single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u w:val="single"/>
          <w:lang w:val="es-ES"/>
        </w:rPr>
        <w:t xml:space="preserve">Precios </w:t>
      </w:r>
      <w:r w:rsidR="005C5D6C" w:rsidRPr="00D9410C">
        <w:rPr>
          <w:rFonts w:ascii="CorpoS" w:hAnsi="CorpoS"/>
          <w:color w:val="000000" w:themeColor="text1"/>
          <w:sz w:val="24"/>
          <w:szCs w:val="24"/>
          <w:u w:val="single"/>
          <w:lang w:val="es-ES"/>
        </w:rPr>
        <w:t>al público sugerido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>:</w:t>
      </w:r>
    </w:p>
    <w:p w14:paraId="658E748F" w14:textId="2C118545" w:rsidR="005244A2" w:rsidRPr="00D9410C" w:rsidRDefault="000000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 xml:space="preserve">Mercedes‑AMG GLC 63 S E PERFORMANCE SUV: </w:t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  <w:lang w:val="es-ES"/>
        </w:rPr>
        <w:tab/>
      </w:r>
      <w:r w:rsidRPr="00D9410C">
        <w:rPr>
          <w:rFonts w:ascii="CorpoS" w:hAnsi="CorpoS"/>
          <w:color w:val="000000" w:themeColor="text1"/>
          <w:sz w:val="24"/>
          <w:szCs w:val="24"/>
          <w:lang w:val="es-ES"/>
        </w:rPr>
        <w:t>USD 300.000</w:t>
      </w:r>
    </w:p>
    <w:p w14:paraId="251A7B3A" w14:textId="37327252" w:rsidR="005244A2" w:rsidRPr="00D9410C" w:rsidRDefault="000000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color w:val="000000" w:themeColor="text1"/>
          <w:sz w:val="24"/>
          <w:szCs w:val="24"/>
        </w:rPr>
        <w:t xml:space="preserve">Mercedes‑AMG GLC 63 S E PERFORMANCE Coupé: 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Pr="00D9410C">
        <w:rPr>
          <w:rFonts w:ascii="CorpoS" w:hAnsi="CorpoS"/>
          <w:color w:val="000000" w:themeColor="text1"/>
          <w:sz w:val="24"/>
          <w:szCs w:val="24"/>
        </w:rPr>
        <w:t>USD 310.000</w:t>
      </w:r>
    </w:p>
    <w:p w14:paraId="03F61B6B" w14:textId="23DDDAF5" w:rsidR="005244A2" w:rsidRPr="00D9410C" w:rsidRDefault="000000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color w:val="000000" w:themeColor="text1"/>
          <w:sz w:val="24"/>
          <w:szCs w:val="24"/>
        </w:rPr>
        <w:t xml:space="preserve">Mercedes‑AMG GLE 63 S 4MATIC+ SUV: 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Pr="00D9410C">
        <w:rPr>
          <w:rFonts w:ascii="CorpoS" w:hAnsi="CorpoS"/>
          <w:color w:val="000000" w:themeColor="text1"/>
          <w:sz w:val="24"/>
          <w:szCs w:val="24"/>
        </w:rPr>
        <w:t>USD 300.000</w:t>
      </w:r>
    </w:p>
    <w:p w14:paraId="138685F4" w14:textId="6F1E3C3E" w:rsidR="005244A2" w:rsidRPr="00D9410C" w:rsidRDefault="000000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color w:val="000000" w:themeColor="text1"/>
          <w:sz w:val="24"/>
          <w:szCs w:val="24"/>
        </w:rPr>
        <w:t xml:space="preserve">Mercedes‑AMG GLE 63 S 4MATIC+ Coupé: 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Pr="00D9410C">
        <w:rPr>
          <w:rFonts w:ascii="CorpoS" w:hAnsi="CorpoS"/>
          <w:color w:val="000000" w:themeColor="text1"/>
          <w:sz w:val="24"/>
          <w:szCs w:val="24"/>
        </w:rPr>
        <w:t>USD 310.000</w:t>
      </w:r>
    </w:p>
    <w:p w14:paraId="2D91239E" w14:textId="77777777" w:rsidR="00D9410C" w:rsidRPr="00D9410C" w:rsidRDefault="000000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</w:rPr>
      </w:pPr>
      <w:r w:rsidRPr="00D9410C">
        <w:rPr>
          <w:rFonts w:ascii="CorpoS" w:hAnsi="CorpoS"/>
          <w:color w:val="000000" w:themeColor="text1"/>
          <w:sz w:val="24"/>
          <w:szCs w:val="24"/>
        </w:rPr>
        <w:t xml:space="preserve">Mercedes‑AMG GLC 43 4MATIC SUV: </w:t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5C5D6C" w:rsidRPr="00D9410C">
        <w:rPr>
          <w:rFonts w:ascii="CorpoS" w:hAnsi="CorpoS"/>
          <w:color w:val="000000" w:themeColor="text1"/>
          <w:sz w:val="24"/>
          <w:szCs w:val="24"/>
        </w:rPr>
        <w:tab/>
      </w:r>
      <w:r w:rsidR="00D9410C" w:rsidRPr="00D9410C">
        <w:rPr>
          <w:rFonts w:ascii="CorpoS" w:hAnsi="CorpoS"/>
          <w:color w:val="000000" w:themeColor="text1"/>
          <w:sz w:val="24"/>
          <w:szCs w:val="24"/>
        </w:rPr>
        <w:t>USD 155.000</w:t>
      </w:r>
    </w:p>
    <w:p w14:paraId="6A5F27CD" w14:textId="77777777" w:rsidR="00D9410C" w:rsidRPr="00D9410C" w:rsidRDefault="00D9410C" w:rsidP="00D9410C">
      <w:pPr>
        <w:spacing w:after="0" w:line="240" w:lineRule="auto"/>
        <w:jc w:val="both"/>
        <w:rPr>
          <w:rFonts w:ascii="CorpoS" w:hAnsi="CorpoS"/>
          <w:b/>
          <w:color w:val="000000" w:themeColor="text1"/>
          <w:sz w:val="12"/>
          <w:szCs w:val="12"/>
          <w:lang w:val="es-ES"/>
        </w:rPr>
      </w:pPr>
    </w:p>
    <w:p w14:paraId="26957EBC" w14:textId="341024C3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502BBEF3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+54 9 11 4023.2315 – </w:t>
      </w:r>
      <w:hyperlink r:id="rId8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lang w:val="es-ES"/>
          </w:rPr>
          <w:t>scarranza@prestige-auto.com.ar</w:t>
        </w:r>
      </w:hyperlink>
    </w:p>
    <w:p w14:paraId="39494326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Santiago Zerbi – Cel. +54 9 11 3133.1703 – </w:t>
      </w:r>
      <w:hyperlink r:id="rId9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lang w:val="es-ES"/>
          </w:rPr>
          <w:t>szerbi@alurraldejasper.com</w:t>
        </w:r>
      </w:hyperlink>
    </w:p>
    <w:p w14:paraId="4AA1DE99" w14:textId="77777777" w:rsidR="00191300" w:rsidRPr="00D9410C" w:rsidRDefault="00191300" w:rsidP="00D9410C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AR"/>
        </w:rPr>
      </w:pPr>
    </w:p>
    <w:p w14:paraId="3EE56C99" w14:textId="77777777" w:rsidR="00191300" w:rsidRPr="00D9410C" w:rsidRDefault="00191300" w:rsidP="00D9410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proofErr w:type="spellStart"/>
      <w:r w:rsidRPr="00D9410C">
        <w:rPr>
          <w:rFonts w:ascii="CorpoS" w:hAnsi="CorpoS"/>
          <w:color w:val="000000" w:themeColor="text1"/>
          <w:sz w:val="12"/>
          <w:szCs w:val="12"/>
          <w:lang w:val="es-AR"/>
        </w:rPr>
        <w:t>Linkedin</w:t>
      </w:r>
      <w:proofErr w:type="spellEnd"/>
      <w:r w:rsidRPr="00D9410C">
        <w:rPr>
          <w:rFonts w:ascii="CorpoS" w:hAnsi="CorpoS"/>
          <w:color w:val="000000" w:themeColor="text1"/>
          <w:sz w:val="12"/>
          <w:szCs w:val="12"/>
          <w:lang w:val="es-AR"/>
        </w:rPr>
        <w:t xml:space="preserve">: </w:t>
      </w:r>
      <w:hyperlink r:id="rId10" w:history="1">
        <w:r w:rsidRPr="00D9410C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Mercedes-Benz Argentina</w:t>
        </w:r>
      </w:hyperlink>
    </w:p>
    <w:p w14:paraId="0283FB55" w14:textId="77777777" w:rsidR="00191300" w:rsidRPr="00D9410C" w:rsidRDefault="00191300" w:rsidP="00D9410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AR"/>
        </w:rPr>
        <w:t xml:space="preserve">X: </w:t>
      </w:r>
      <w:hyperlink r:id="rId11" w:history="1">
        <w:r w:rsidRPr="00D9410C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@MercedesBenzArg</w:t>
        </w:r>
      </w:hyperlink>
    </w:p>
    <w:p w14:paraId="1C4DA5E0" w14:textId="77777777" w:rsidR="00191300" w:rsidRPr="00D9410C" w:rsidRDefault="00191300" w:rsidP="00D9410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D9410C">
        <w:rPr>
          <w:rFonts w:ascii="CorpoS" w:hAnsi="CorpoS"/>
          <w:color w:val="000000" w:themeColor="text1"/>
          <w:sz w:val="12"/>
          <w:szCs w:val="12"/>
          <w:lang w:val="es-AR"/>
        </w:rPr>
        <w:t xml:space="preserve">Autos: </w:t>
      </w:r>
      <w:hyperlink r:id="rId12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 xml:space="preserve">Mercedes-Benz Argentina </w:t>
        </w:r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Autos</w:t>
        </w:r>
      </w:hyperlink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Vans: </w:t>
      </w:r>
      <w:hyperlink r:id="rId13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es-ES"/>
          </w:rPr>
          <w:t xml:space="preserve">Mercedes-Benz Argentina </w:t>
        </w:r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Vans</w:t>
        </w:r>
      </w:hyperlink>
    </w:p>
    <w:p w14:paraId="69E14C7B" w14:textId="77777777" w:rsidR="00191300" w:rsidRPr="00D9410C" w:rsidRDefault="00191300" w:rsidP="00D9410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D9410C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4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Vans: </w:t>
      </w:r>
      <w:hyperlink r:id="rId15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p w14:paraId="033FEDD1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Youtube: </w:t>
      </w:r>
      <w:hyperlink r:id="rId16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D9410C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Sitio Web: </w:t>
      </w:r>
      <w:hyperlink r:id="rId17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p w14:paraId="786A719D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3D92A6A0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p w14:paraId="67BBD9B3" w14:textId="77777777" w:rsidR="00191300" w:rsidRPr="00D9410C" w:rsidRDefault="00191300" w:rsidP="00D9410C">
      <w:pPr>
        <w:spacing w:after="0" w:line="240" w:lineRule="auto"/>
        <w:jc w:val="both"/>
        <w:rPr>
          <w:rFonts w:ascii="CorpoS" w:hAnsi="CorpoS"/>
          <w:color w:val="000000" w:themeColor="text1"/>
          <w:sz w:val="24"/>
          <w:szCs w:val="24"/>
          <w:lang w:val="es-ES"/>
        </w:rPr>
      </w:pPr>
    </w:p>
    <w:sectPr w:rsidR="00191300" w:rsidRPr="00D9410C" w:rsidSect="00665089">
      <w:pgSz w:w="12240" w:h="15840"/>
      <w:pgMar w:top="119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DF44F2C"/>
    <w:multiLevelType w:val="hybridMultilevel"/>
    <w:tmpl w:val="21C27E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927202">
    <w:abstractNumId w:val="8"/>
  </w:num>
  <w:num w:numId="2" w16cid:durableId="833687495">
    <w:abstractNumId w:val="6"/>
  </w:num>
  <w:num w:numId="3" w16cid:durableId="748503875">
    <w:abstractNumId w:val="5"/>
  </w:num>
  <w:num w:numId="4" w16cid:durableId="1194416561">
    <w:abstractNumId w:val="4"/>
  </w:num>
  <w:num w:numId="5" w16cid:durableId="692457185">
    <w:abstractNumId w:val="7"/>
  </w:num>
  <w:num w:numId="6" w16cid:durableId="1818953774">
    <w:abstractNumId w:val="3"/>
  </w:num>
  <w:num w:numId="7" w16cid:durableId="556279325">
    <w:abstractNumId w:val="2"/>
  </w:num>
  <w:num w:numId="8" w16cid:durableId="387342632">
    <w:abstractNumId w:val="1"/>
  </w:num>
  <w:num w:numId="9" w16cid:durableId="1728456590">
    <w:abstractNumId w:val="0"/>
  </w:num>
  <w:num w:numId="10" w16cid:durableId="1848210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2F"/>
    <w:rsid w:val="00034616"/>
    <w:rsid w:val="00041C4E"/>
    <w:rsid w:val="0006063C"/>
    <w:rsid w:val="000842C3"/>
    <w:rsid w:val="00087A3A"/>
    <w:rsid w:val="000E33A7"/>
    <w:rsid w:val="00111835"/>
    <w:rsid w:val="0015074B"/>
    <w:rsid w:val="00191300"/>
    <w:rsid w:val="0029639D"/>
    <w:rsid w:val="002E2F54"/>
    <w:rsid w:val="003015FD"/>
    <w:rsid w:val="003213FF"/>
    <w:rsid w:val="00326F90"/>
    <w:rsid w:val="00452F2C"/>
    <w:rsid w:val="004E29C2"/>
    <w:rsid w:val="00501E57"/>
    <w:rsid w:val="005244A2"/>
    <w:rsid w:val="00541C9D"/>
    <w:rsid w:val="005C5D6C"/>
    <w:rsid w:val="006071D3"/>
    <w:rsid w:val="00647C49"/>
    <w:rsid w:val="00665089"/>
    <w:rsid w:val="006C4859"/>
    <w:rsid w:val="006D253A"/>
    <w:rsid w:val="0077224B"/>
    <w:rsid w:val="00794C35"/>
    <w:rsid w:val="00827E8E"/>
    <w:rsid w:val="009F6CAA"/>
    <w:rsid w:val="00AA1D8D"/>
    <w:rsid w:val="00AC6114"/>
    <w:rsid w:val="00B47730"/>
    <w:rsid w:val="00B9455A"/>
    <w:rsid w:val="00BC3DD8"/>
    <w:rsid w:val="00BE01E1"/>
    <w:rsid w:val="00CB0664"/>
    <w:rsid w:val="00CB70AB"/>
    <w:rsid w:val="00D26099"/>
    <w:rsid w:val="00D6525C"/>
    <w:rsid w:val="00D9410C"/>
    <w:rsid w:val="00DA7EBC"/>
    <w:rsid w:val="00DC57E7"/>
    <w:rsid w:val="00FC524C"/>
    <w:rsid w:val="00FC693F"/>
    <w:rsid w:val="00FE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82E29"/>
  <w14:defaultImageDpi w14:val="300"/>
  <w15:docId w15:val="{E99BBF60-C11F-47A6-A97C-107E3045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ajada">
    <w:name w:val="Bajada"/>
    <w:basedOn w:val="Normal"/>
  </w:style>
  <w:style w:type="character" w:styleId="Hipervnculo">
    <w:name w:val="Hyperlink"/>
    <w:basedOn w:val="Fuentedeprrafopredeter"/>
    <w:uiPriority w:val="99"/>
    <w:unhideWhenUsed/>
    <w:rsid w:val="00191300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191300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191300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_QpSDs-aXSqr1_oVYP-zqBexfutv_1ML?usp=sharing" TargetMode="Externa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twitter.com/MercedesBenzA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instagram.com/mercedesbenz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917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5955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 Soledad</cp:lastModifiedBy>
  <cp:revision>8</cp:revision>
  <dcterms:created xsi:type="dcterms:W3CDTF">2025-09-15T20:11:00Z</dcterms:created>
  <dcterms:modified xsi:type="dcterms:W3CDTF">2025-09-18T14:04:00Z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2025-09-15T13:28:39Z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05581d4d-8e24-44c2-8dca-022f9e97d637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